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F7" w:rsidRPr="00AB2B32" w:rsidRDefault="00453DF7" w:rsidP="001E5792">
      <w:pPr>
        <w:ind w:left="4536" w:hanging="5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AB2B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Приложение № 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453DF7" w:rsidRPr="00AB2B32" w:rsidRDefault="00453DF7" w:rsidP="001E5792">
      <w:pPr>
        <w:pStyle w:val="a4"/>
        <w:shd w:val="clear" w:color="auto" w:fill="auto"/>
        <w:spacing w:before="0" w:after="0" w:line="240" w:lineRule="auto"/>
        <w:ind w:left="4536" w:hanging="5"/>
        <w:jc w:val="left"/>
        <w:rPr>
          <w:sz w:val="28"/>
          <w:szCs w:val="28"/>
        </w:rPr>
      </w:pPr>
      <w:r w:rsidRPr="00AB2B32">
        <w:rPr>
          <w:sz w:val="28"/>
          <w:szCs w:val="28"/>
        </w:rPr>
        <w:t>к Инструкции</w:t>
      </w:r>
      <w:r w:rsidR="00257AA8"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7A480A">
        <w:rPr>
          <w:sz w:val="28"/>
          <w:szCs w:val="28"/>
        </w:rPr>
        <w:t>Советского сельского поселения Новокубанского района</w:t>
      </w:r>
    </w:p>
    <w:p w:rsidR="003F65B8" w:rsidRDefault="003F65B8" w:rsidP="00453D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C25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453DF7" w:rsidRPr="00257AA8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AA8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453DF7" w:rsidRPr="00453DF7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 xml:space="preserve">о недостаче документов по описи корреспондента в заказных письмах </w:t>
      </w:r>
      <w:proofErr w:type="gramStart"/>
      <w:r w:rsidRPr="00453DF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453DF7" w:rsidRPr="00453DF7" w:rsidRDefault="00D45369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уведомлением и </w:t>
      </w:r>
      <w:r w:rsidR="00453DF7" w:rsidRPr="00453DF7">
        <w:rPr>
          <w:rFonts w:ascii="Times New Roman" w:hAnsi="Times New Roman" w:cs="Times New Roman"/>
          <w:b/>
          <w:sz w:val="28"/>
          <w:szCs w:val="28"/>
        </w:rPr>
        <w:t>в письмах с объявленной ценностью</w:t>
      </w:r>
    </w:p>
    <w:p w:rsidR="00453DF7" w:rsidRPr="00652052" w:rsidRDefault="00453DF7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от «____»___________20__г.</w:t>
      </w:r>
    </w:p>
    <w:p w:rsidR="00257AA8" w:rsidRPr="00AB2B32" w:rsidRDefault="00257AA8" w:rsidP="00257AA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257AA8" w:rsidRPr="00AB2B32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7AA8" w:rsidRPr="00257AA8" w:rsidRDefault="00257AA8" w:rsidP="00257AA8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825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257AA8" w:rsidRPr="00AB2B32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257AA8" w:rsidRPr="00257AA8" w:rsidRDefault="00257AA8" w:rsidP="00257AA8">
      <w:pPr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7A480A" w:rsidRPr="007A480A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Pr="00AB2B32">
        <w:rPr>
          <w:rFonts w:ascii="Times New Roman" w:hAnsi="Times New Roman" w:cs="Times New Roman"/>
          <w:sz w:val="28"/>
          <w:szCs w:val="28"/>
        </w:rPr>
        <w:t xml:space="preserve">поступила корреспонденция с уведомлением </w:t>
      </w:r>
      <w:proofErr w:type="gramStart"/>
      <w:r w:rsidRPr="00AB2B3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№ _______________________ от гражданина 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AA8" w:rsidRPr="00257AA8" w:rsidRDefault="00257AA8" w:rsidP="00257AA8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2B3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257AA8" w:rsidRPr="00257AA8" w:rsidRDefault="00257AA8" w:rsidP="00257AA8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453DF7" w:rsidRPr="00652052" w:rsidRDefault="00453DF7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обнаружена недостача документов, перечисленных автором письма в описи на ценные бумаги, а именно: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57AA8" w:rsidRDefault="00257AA8" w:rsidP="00257AA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257AA8" w:rsidRPr="00AB2B32" w:rsidRDefault="00257AA8" w:rsidP="00257AA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</w:p>
    <w:p w:rsidR="007A480A" w:rsidRDefault="007A480A" w:rsidP="00257AA8">
      <w:pPr>
        <w:rPr>
          <w:rFonts w:ascii="Times New Roman" w:hAnsi="Times New Roman" w:cs="Times New Roman"/>
          <w:sz w:val="28"/>
          <w:szCs w:val="28"/>
        </w:rPr>
      </w:pPr>
    </w:p>
    <w:p w:rsidR="007A480A" w:rsidRDefault="007A480A" w:rsidP="00257AA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480A" w:rsidRPr="007A480A" w:rsidRDefault="007A480A" w:rsidP="007A480A">
      <w:pPr>
        <w:rPr>
          <w:rFonts w:ascii="Times New Roman" w:hAnsi="Times New Roman" w:cs="Times New Roman"/>
          <w:sz w:val="28"/>
          <w:szCs w:val="28"/>
        </w:rPr>
      </w:pPr>
      <w:r w:rsidRPr="007A480A"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7A480A" w:rsidRPr="007A480A" w:rsidRDefault="007A480A" w:rsidP="007A480A">
      <w:pPr>
        <w:rPr>
          <w:rFonts w:ascii="Times New Roman" w:hAnsi="Times New Roman" w:cs="Times New Roman"/>
          <w:b/>
          <w:sz w:val="28"/>
          <w:szCs w:val="28"/>
        </w:rPr>
      </w:pPr>
      <w:r w:rsidRPr="007A480A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7A480A">
        <w:rPr>
          <w:rFonts w:ascii="Times New Roman" w:hAnsi="Times New Roman" w:cs="Times New Roman"/>
          <w:sz w:val="28"/>
          <w:szCs w:val="28"/>
        </w:rPr>
        <w:tab/>
      </w:r>
      <w:r w:rsidRPr="007A480A">
        <w:rPr>
          <w:rFonts w:ascii="Times New Roman" w:hAnsi="Times New Roman" w:cs="Times New Roman"/>
          <w:sz w:val="28"/>
          <w:szCs w:val="28"/>
        </w:rPr>
        <w:tab/>
      </w:r>
      <w:r w:rsidRPr="007A480A">
        <w:rPr>
          <w:rFonts w:ascii="Times New Roman" w:hAnsi="Times New Roman" w:cs="Times New Roman"/>
          <w:sz w:val="28"/>
          <w:szCs w:val="28"/>
        </w:rPr>
        <w:tab/>
      </w:r>
      <w:r w:rsidRPr="007A480A">
        <w:rPr>
          <w:rFonts w:ascii="Times New Roman" w:hAnsi="Times New Roman" w:cs="Times New Roman"/>
          <w:sz w:val="28"/>
          <w:szCs w:val="28"/>
        </w:rPr>
        <w:tab/>
      </w:r>
      <w:r w:rsidRPr="007A480A">
        <w:rPr>
          <w:rFonts w:ascii="Times New Roman" w:hAnsi="Times New Roman" w:cs="Times New Roman"/>
          <w:sz w:val="28"/>
          <w:szCs w:val="28"/>
        </w:rPr>
        <w:tab/>
      </w:r>
      <w:r w:rsidRPr="007A480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 w:rsidRPr="007A480A"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p w:rsidR="00800E87" w:rsidRPr="001E5792" w:rsidRDefault="00800E87" w:rsidP="007A480A">
      <w:pPr>
        <w:rPr>
          <w:rFonts w:ascii="Times New Roman" w:hAnsi="Times New Roman" w:cs="Times New Roman"/>
          <w:sz w:val="28"/>
          <w:szCs w:val="28"/>
        </w:rPr>
      </w:pPr>
    </w:p>
    <w:sectPr w:rsidR="00800E87" w:rsidRPr="001E5792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CE" w:rsidRDefault="00296BCE" w:rsidP="00B556F7">
      <w:r>
        <w:separator/>
      </w:r>
    </w:p>
  </w:endnote>
  <w:endnote w:type="continuationSeparator" w:id="0">
    <w:p w:rsidR="00296BCE" w:rsidRDefault="00296BCE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CE" w:rsidRDefault="00296BCE" w:rsidP="00B556F7">
      <w:r>
        <w:separator/>
      </w:r>
    </w:p>
  </w:footnote>
  <w:footnote w:type="continuationSeparator" w:id="0">
    <w:p w:rsidR="00296BCE" w:rsidRDefault="00296BCE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1E5792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31951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1E5792"/>
    <w:rsid w:val="00207AD4"/>
    <w:rsid w:val="00244ABE"/>
    <w:rsid w:val="00257AA8"/>
    <w:rsid w:val="00296BCE"/>
    <w:rsid w:val="002D2FA1"/>
    <w:rsid w:val="002D74C4"/>
    <w:rsid w:val="002F068A"/>
    <w:rsid w:val="002F62BA"/>
    <w:rsid w:val="003372E7"/>
    <w:rsid w:val="003649BA"/>
    <w:rsid w:val="003A6B3F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31EEF"/>
    <w:rsid w:val="00663154"/>
    <w:rsid w:val="0068307E"/>
    <w:rsid w:val="006B3638"/>
    <w:rsid w:val="007216A6"/>
    <w:rsid w:val="007A480A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81F68"/>
    <w:rsid w:val="00AA01F9"/>
    <w:rsid w:val="00AB2B32"/>
    <w:rsid w:val="00AC75F9"/>
    <w:rsid w:val="00AE7587"/>
    <w:rsid w:val="00B01A01"/>
    <w:rsid w:val="00B12679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A089E"/>
    <w:rsid w:val="00EA5EFB"/>
    <w:rsid w:val="00EC4429"/>
    <w:rsid w:val="00EE04E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1E579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5792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1E579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5792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2023-08-03T09:36:00Z</cp:lastPrinted>
  <dcterms:created xsi:type="dcterms:W3CDTF">2024-04-25T08:04:00Z</dcterms:created>
  <dcterms:modified xsi:type="dcterms:W3CDTF">2024-05-08T13:13:00Z</dcterms:modified>
</cp:coreProperties>
</file>